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E5B9" w14:textId="680B48A8" w:rsidR="009A12A4" w:rsidRDefault="00AE5B52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2025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Yeşil Gelecek 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 xml:space="preserve">Hızlandırıcı 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>Mali Destek Programı kapsamında değerlendirme aşamasında aşağıdaki koşulları sağlayan başvuru sahiplerine değerlendirme aşamasında ek puan</w:t>
      </w:r>
      <w:r w:rsidR="00220B54">
        <w:rPr>
          <w:rFonts w:ascii="Times New Roman" w:hAnsi="Times New Roman" w:cs="Times New Roman"/>
          <w:sz w:val="20"/>
          <w:szCs w:val="20"/>
          <w:lang w:val="tr-TR"/>
        </w:rPr>
        <w:t xml:space="preserve"> verilmiştir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>:</w:t>
      </w:r>
    </w:p>
    <w:p w14:paraId="5C639E0E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Kadınlara/gençlere(18-35 yaş) ait veya hâkim ortaklığı kadınlara/gençlere ait olan işletmeler,</w:t>
      </w:r>
    </w:p>
    <w:p w14:paraId="74B37399" w14:textId="77777777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Kadınlar/gençler tarafından yönetilen işletmeler,</w:t>
      </w:r>
    </w:p>
    <w:p w14:paraId="23669FBB" w14:textId="77777777" w:rsid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>Çalışanlarının %50'sinden fazlası kadın/genç olan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30A992F" w14:textId="77777777" w:rsidR="001E13FF" w:rsidRDefault="001E13FF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Kırılgan grupların istihdamını öngören işletmeler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8A36828" w14:textId="77777777" w:rsidR="00674A34" w:rsidRPr="009A12A4" w:rsidRDefault="00674A3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Aynı uygunluk koşullarına tabi firmalarla ortak yapılan başvurular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.</w:t>
      </w:r>
    </w:p>
    <w:p w14:paraId="6FDF9654" w14:textId="77777777" w:rsidR="00AD0FF7" w:rsidRPr="004F0AE2" w:rsidRDefault="00300FD8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 w:rsidR="004F0AE2"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6F96FF83" w14:textId="77777777" w:rsidR="00F14249" w:rsidRPr="008D718C" w:rsidRDefault="00F14249" w:rsidP="00F14249">
      <w:pPr>
        <w:keepLines/>
        <w:widowControl w:val="0"/>
        <w:adjustRightInd w:val="0"/>
        <w:spacing w:after="0" w:line="0" w:lineRule="atLeast"/>
        <w:jc w:val="both"/>
        <w:textAlignment w:val="baseline"/>
        <w:rPr>
          <w:rFonts w:cs="Times New Roman"/>
          <w:b/>
          <w:color w:val="FF0000"/>
          <w:lang w:val="tr-TR"/>
        </w:rPr>
      </w:pPr>
      <w:r w:rsidRPr="008D718C">
        <w:rPr>
          <w:rFonts w:cs="Times New Roman"/>
          <w:b/>
          <w:color w:val="FF0000"/>
          <w:lang w:val="tr-TR"/>
        </w:rPr>
        <w:t xml:space="preserve">Varsa her bir proje ortağı için bu doküman </w:t>
      </w:r>
      <w:r w:rsidR="00961B8E">
        <w:rPr>
          <w:rFonts w:cs="Times New Roman"/>
          <w:b/>
          <w:color w:val="FF0000"/>
          <w:lang w:val="tr-TR"/>
        </w:rPr>
        <w:t xml:space="preserve">ayrı ayrı </w:t>
      </w:r>
      <w:r w:rsidRPr="008D718C">
        <w:rPr>
          <w:rFonts w:cs="Times New Roman"/>
          <w:b/>
          <w:color w:val="FF0000"/>
          <w:lang w:val="tr-TR"/>
        </w:rPr>
        <w:t>doldurulmalıdır.</w:t>
      </w:r>
    </w:p>
    <w:p w14:paraId="0ED52D1E" w14:textId="77777777" w:rsidR="00366B57" w:rsidRDefault="00366B57">
      <w:pPr>
        <w:rPr>
          <w:rFonts w:ascii="Times New Roman" w:hAnsi="Times New Roman" w:cs="Times New Roman"/>
          <w:b/>
          <w:lang w:val="tr-TR"/>
        </w:rPr>
      </w:pPr>
    </w:p>
    <w:p w14:paraId="23309A5D" w14:textId="77777777" w:rsidR="00356279" w:rsidRDefault="00D764B2">
      <w:pPr>
        <w:rPr>
          <w:rFonts w:ascii="Times New Roman" w:hAnsi="Times New Roman" w:cs="Times New Roman"/>
          <w:b/>
          <w:highlight w:val="yellow"/>
          <w:lang w:val="tr-TR"/>
        </w:rPr>
      </w:pPr>
      <w:r w:rsidRPr="008649BE">
        <w:rPr>
          <w:rFonts w:ascii="Times New Roman" w:hAnsi="Times New Roman" w:cs="Times New Roman"/>
          <w:b/>
          <w:lang w:val="tr-TR"/>
        </w:rPr>
        <w:t>Kurum/Kuruluş/İşletme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&lt;</w:t>
      </w:r>
      <w:r w:rsidR="009C6900">
        <w:rPr>
          <w:rFonts w:ascii="Times New Roman" w:hAnsi="Times New Roman" w:cs="Times New Roman"/>
          <w:b/>
          <w:highlight w:val="yellow"/>
          <w:lang w:val="tr-TR"/>
        </w:rPr>
        <w:t>Firma Adı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&gt;</w:t>
      </w:r>
    </w:p>
    <w:p w14:paraId="1A9E99AF" w14:textId="18DE27F0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Kurum/Kuruluş/İşletme</w:t>
      </w:r>
      <w:r>
        <w:rPr>
          <w:rFonts w:ascii="Times New Roman" w:hAnsi="Times New Roman" w:cs="Times New Roman"/>
          <w:b/>
          <w:lang w:val="tr-TR"/>
        </w:rPr>
        <w:t xml:space="preserve"> KOBİ Sınıfı: </w:t>
      </w:r>
      <w:r w:rsidRPr="00C87027">
        <w:rPr>
          <w:rFonts w:ascii="Times New Roman" w:hAnsi="Times New Roman" w:cs="Times New Roman"/>
          <w:b/>
          <w:highlight w:val="yellow"/>
          <w:lang w:val="tr-TR"/>
        </w:rPr>
        <w:t>&lt;Mikro/Küçük</w:t>
      </w:r>
      <w:r w:rsidRPr="00C87027">
        <w:rPr>
          <w:rFonts w:ascii="Times New Roman" w:hAnsi="Times New Roman" w:cs="Times New Roman"/>
          <w:b/>
          <w:highlight w:val="yellow"/>
          <w:shd w:val="clear" w:color="auto" w:fill="00B050"/>
          <w:lang w:val="tr-TR"/>
        </w:rPr>
        <w:t>&gt;</w:t>
      </w:r>
    </w:p>
    <w:p w14:paraId="517A9561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Mikro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10’dan az, yıllık net satış hasılatı veya mali bilançosu 10 milyon TL’yi aşmayan işletmeler.</w:t>
      </w:r>
    </w:p>
    <w:p w14:paraId="66C19D07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 w:rsidRPr="00B34A18">
        <w:rPr>
          <w:rFonts w:ascii="Times New Roman" w:hAnsi="Times New Roman" w:cs="Times New Roman"/>
          <w:i/>
          <w:lang w:val="tr-TR"/>
        </w:rPr>
        <w:t>Küçük işletmeler:</w:t>
      </w:r>
      <w:r>
        <w:rPr>
          <w:rFonts w:ascii="Times New Roman" w:hAnsi="Times New Roman" w:cs="Times New Roman"/>
          <w:i/>
          <w:lang w:val="tr-TR"/>
        </w:rPr>
        <w:t xml:space="preserve"> </w:t>
      </w:r>
      <w:r w:rsidRPr="00B34A18">
        <w:rPr>
          <w:rFonts w:ascii="Times New Roman" w:hAnsi="Times New Roman" w:cs="Times New Roman"/>
          <w:i/>
          <w:lang w:val="tr-TR"/>
        </w:rPr>
        <w:t>Yıllık çalışan sayısı 50’den az, yıllık net satış hasılatı veya mali bilançosu 100 milyon TL’yi aşmayan işletmeler.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47C98C40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E21618">
        <w:rPr>
          <w:rFonts w:ascii="Times New Roman" w:hAnsi="Times New Roman" w:cs="Times New Roman"/>
          <w:b/>
          <w:lang w:val="tr-TR"/>
        </w:rPr>
        <w:t>2025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Yılı </w:t>
      </w:r>
      <w:r w:rsidR="00E21618">
        <w:rPr>
          <w:rFonts w:ascii="Times New Roman" w:hAnsi="Times New Roman" w:cs="Times New Roman"/>
          <w:b/>
          <w:lang w:val="tr-TR"/>
        </w:rPr>
        <w:t>Yeşil Gelecek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Hızlandırıcı Mali Destek Programı</w:t>
      </w:r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>uru tarihi itibarıyla firma</w:t>
      </w:r>
      <w:r w:rsidR="00746085">
        <w:rPr>
          <w:rFonts w:ascii="Times New Roman" w:hAnsi="Times New Roman" w:cs="Times New Roman"/>
          <w:lang w:val="tr-TR"/>
        </w:rPr>
        <w:t xml:space="preserve"> sahipleri,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77777777" w:rsidR="00746085" w:rsidRPr="00746085" w:rsidRDefault="00674A34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 xml:space="preserve">Firma Sahibi </w:t>
      </w:r>
      <w:r w:rsidR="00B54DFE">
        <w:rPr>
          <w:rFonts w:ascii="Times New Roman" w:hAnsi="Times New Roman" w:cs="Times New Roman"/>
          <w:b/>
          <w:lang w:val="tr-TR"/>
        </w:rPr>
        <w:t>/</w:t>
      </w:r>
      <w:r>
        <w:rPr>
          <w:rFonts w:ascii="Times New Roman" w:hAnsi="Times New Roman" w:cs="Times New Roman"/>
          <w:b/>
          <w:lang w:val="tr-TR"/>
        </w:rPr>
        <w:t xml:space="preserve"> Firma Ortak(lar)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Soyad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Soyad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Görev/ Ünvan</w:t>
            </w:r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14:paraId="14912E9F" w14:textId="77777777" w:rsidTr="00746085">
        <w:tc>
          <w:tcPr>
            <w:tcW w:w="4315" w:type="dxa"/>
          </w:tcPr>
          <w:p w14:paraId="198F7F6F" w14:textId="77777777" w:rsidR="00356279" w:rsidRPr="0081242C" w:rsidRDefault="008649BE" w:rsidP="00CD2E6A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14:paraId="3118841E" w14:textId="77777777" w:rsidR="00356279" w:rsidRPr="006F3BFB" w:rsidRDefault="00356279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2EE871C8" w14:textId="77777777" w:rsidTr="00746085">
        <w:tc>
          <w:tcPr>
            <w:tcW w:w="4315" w:type="dxa"/>
          </w:tcPr>
          <w:p w14:paraId="20B63453" w14:textId="77777777"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14:paraId="09020E3A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6FF8589C" w14:textId="77777777" w:rsidTr="00746085">
        <w:tc>
          <w:tcPr>
            <w:tcW w:w="4315" w:type="dxa"/>
          </w:tcPr>
          <w:p w14:paraId="2661CDAA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14:paraId="111BBB97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1E5EAD97" w14:textId="77777777" w:rsidTr="00746085">
        <w:tc>
          <w:tcPr>
            <w:tcW w:w="4315" w:type="dxa"/>
          </w:tcPr>
          <w:p w14:paraId="256C40D3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14:paraId="44FFA4B6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3773568E" w14:textId="77777777" w:rsidR="00AE5B52" w:rsidRDefault="00AE5B52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6216A307" w14:textId="77777777" w:rsidR="00AE5B52" w:rsidRDefault="00AE5B52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8759089" w14:textId="5ECC639F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lastRenderedPageBreak/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6F3BFB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781281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1AEDE0A" w14:textId="77777777" w:rsidR="00674A34" w:rsidRDefault="00674A34" w:rsidP="001E13FF">
      <w:pPr>
        <w:jc w:val="both"/>
        <w:rPr>
          <w:rFonts w:ascii="Times New Roman" w:hAnsi="Times New Roman" w:cs="Times New Roman"/>
          <w:lang w:val="tr-TR"/>
        </w:rPr>
      </w:pPr>
    </w:p>
    <w:p w14:paraId="5C89210A" w14:textId="77777777" w:rsidR="001E13FF" w:rsidRPr="001E13FF" w:rsidRDefault="001E13FF" w:rsidP="001E13FF">
      <w:pPr>
        <w:jc w:val="both"/>
        <w:rPr>
          <w:b/>
        </w:rPr>
      </w:pPr>
      <w:r>
        <w:rPr>
          <w:b/>
          <w:color w:val="FF0000"/>
        </w:rPr>
        <w:t xml:space="preserve">* </w:t>
      </w:r>
      <w:r w:rsidR="000C1071">
        <w:rPr>
          <w:color w:val="FF0000"/>
        </w:rPr>
        <w:t>İ</w:t>
      </w:r>
      <w:r w:rsidRPr="001E13FF">
        <w:rPr>
          <w:color w:val="FF0000"/>
        </w:rPr>
        <w:t>mzalanacak s</w:t>
      </w:r>
      <w:r w:rsidRPr="001E13FF">
        <w:rPr>
          <w:bCs/>
          <w:color w:val="FF0000"/>
        </w:rPr>
        <w:t>özleşmede, değerlendirme aşamasında yararlanıcıya ek puan sağlayan hususların (kadın</w:t>
      </w:r>
      <w:r w:rsidR="00781281">
        <w:rPr>
          <w:bCs/>
          <w:color w:val="FF0000"/>
        </w:rPr>
        <w:t>, engelli istihdamı</w:t>
      </w:r>
      <w:r w:rsidRPr="001E13FF">
        <w:rPr>
          <w:bCs/>
          <w:color w:val="FF0000"/>
        </w:rPr>
        <w:t xml:space="preserve"> vb.) yerine getirilmemesi durumunda uygulanacak ceza hükümleri de yer alır.</w:t>
      </w:r>
    </w:p>
    <w:p w14:paraId="13C573B2" w14:textId="77777777" w:rsidR="00366B57" w:rsidRDefault="00366B57" w:rsidP="00D764B2">
      <w:pPr>
        <w:jc w:val="both"/>
        <w:rPr>
          <w:rFonts w:ascii="Times New Roman" w:hAnsi="Times New Roman" w:cs="Times New Roman"/>
          <w:lang w:val="tr-TR"/>
        </w:rPr>
      </w:pPr>
    </w:p>
    <w:p w14:paraId="18F43F32" w14:textId="77777777" w:rsidR="00543619" w:rsidRDefault="00543619" w:rsidP="00D764B2">
      <w:pPr>
        <w:jc w:val="both"/>
        <w:rPr>
          <w:rFonts w:ascii="Times New Roman" w:hAnsi="Times New Roman" w:cs="Times New Roman"/>
          <w:lang w:val="tr-TR"/>
        </w:rPr>
      </w:pPr>
    </w:p>
    <w:p w14:paraId="6D29183C" w14:textId="77777777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>ayıtlarına ve/veya firmamızın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21AAA07C" w:rsidR="00746085" w:rsidRDefault="00B03EA7" w:rsidP="004F0AE2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Başvuru sahibi, burada beyan edilen tüm bilgilerinin </w:t>
      </w:r>
      <w:r w:rsidR="00775FE0">
        <w:rPr>
          <w:rFonts w:ascii="Times New Roman" w:hAnsi="Times New Roman" w:cs="Times New Roman"/>
          <w:sz w:val="20"/>
          <w:szCs w:val="20"/>
          <w:lang w:val="tr-TR"/>
        </w:rPr>
        <w:t>Güney</w:t>
      </w:r>
      <w:r w:rsidR="00BF58DA">
        <w:rPr>
          <w:rFonts w:ascii="Times New Roman" w:hAnsi="Times New Roman" w:cs="Times New Roman"/>
          <w:sz w:val="20"/>
          <w:szCs w:val="20"/>
          <w:lang w:val="tr-TR"/>
        </w:rPr>
        <w:t xml:space="preserve"> Marmara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Kalkınma Ajan</w:t>
      </w:r>
      <w:bookmarkStart w:id="0" w:name="_GoBack"/>
      <w:bookmarkEnd w:id="0"/>
      <w:r w:rsidRPr="00B03EA7">
        <w:rPr>
          <w:rFonts w:ascii="Times New Roman" w:hAnsi="Times New Roman" w:cs="Times New Roman"/>
          <w:sz w:val="20"/>
          <w:szCs w:val="20"/>
          <w:lang w:val="tr-TR"/>
        </w:rPr>
        <w:t>sı tarafından;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</w:p>
    <w:p w14:paraId="26E2B08B" w14:textId="77777777" w:rsidR="00366B57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</w:p>
    <w:p w14:paraId="619B8C47" w14:textId="77777777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</w:t>
      </w:r>
      <w:r w:rsidR="00405DA9">
        <w:rPr>
          <w:rFonts w:ascii="Times New Roman" w:hAnsi="Times New Roman" w:cs="Times New Roman"/>
          <w:b/>
          <w:lang w:val="tr-TR"/>
        </w:rPr>
        <w:t>/Ortak</w:t>
      </w:r>
      <w:r w:rsidRPr="000E1254">
        <w:rPr>
          <w:rFonts w:ascii="Times New Roman" w:hAnsi="Times New Roman" w:cs="Times New Roman"/>
          <w:b/>
          <w:lang w:val="tr-TR"/>
        </w:rPr>
        <w:t xml:space="preserve">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DE6221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746085">
        <w:trPr>
          <w:trHeight w:val="1682"/>
        </w:trPr>
        <w:tc>
          <w:tcPr>
            <w:tcW w:w="1277" w:type="pct"/>
            <w:hideMark/>
          </w:tcPr>
          <w:p w14:paraId="3BD07E90" w14:textId="77777777"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2DA0801E" w14:textId="77777777" w:rsidR="006F3BFB" w:rsidRPr="006F3BFB" w:rsidRDefault="006F3BFB" w:rsidP="006F3BFB">
      <w:pPr>
        <w:rPr>
          <w:lang w:val="tr-TR"/>
        </w:rPr>
      </w:pPr>
    </w:p>
    <w:p w14:paraId="015FCAA8" w14:textId="77777777" w:rsidR="00356279" w:rsidRPr="006F3BFB" w:rsidRDefault="00356279">
      <w:pPr>
        <w:rPr>
          <w:lang w:val="tr-TR"/>
        </w:rPr>
      </w:pPr>
    </w:p>
    <w:sectPr w:rsidR="00356279" w:rsidRPr="006F3BF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12B1D" w14:textId="77777777" w:rsidR="00463655" w:rsidRDefault="00463655" w:rsidP="00657C32">
      <w:pPr>
        <w:spacing w:after="0" w:line="240" w:lineRule="auto"/>
      </w:pPr>
      <w:r>
        <w:separator/>
      </w:r>
    </w:p>
  </w:endnote>
  <w:endnote w:type="continuationSeparator" w:id="0">
    <w:p w14:paraId="54AC958A" w14:textId="77777777" w:rsidR="00463655" w:rsidRDefault="00463655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22B12" w14:textId="77777777" w:rsidR="00463655" w:rsidRDefault="00463655" w:rsidP="00657C32">
      <w:pPr>
        <w:spacing w:after="0" w:line="240" w:lineRule="auto"/>
      </w:pPr>
      <w:r>
        <w:separator/>
      </w:r>
    </w:p>
  </w:footnote>
  <w:footnote w:type="continuationSeparator" w:id="0">
    <w:p w14:paraId="4ECA8AED" w14:textId="77777777" w:rsidR="00463655" w:rsidRDefault="00463655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F1F0" w14:textId="20F3249F" w:rsidR="00366B57" w:rsidRPr="00366B57" w:rsidRDefault="00366B57" w:rsidP="00366B57">
    <w:pPr>
      <w:pStyle w:val="stBilgi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36A43E77">
          <wp:simplePos x="0" y="0"/>
          <wp:positionH relativeFrom="column">
            <wp:posOffset>-752475</wp:posOffset>
          </wp:positionH>
          <wp:positionV relativeFrom="paragraph">
            <wp:posOffset>-56515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</w:t>
    </w:r>
    <w:r w:rsidRPr="00366B57">
      <w:rPr>
        <w:b/>
      </w:rPr>
      <w:t>Ek X</w:t>
    </w:r>
    <w:r w:rsidR="00651AC8">
      <w:rPr>
        <w:b/>
      </w:rPr>
      <w:t>I</w:t>
    </w:r>
    <w:r w:rsidR="00822BDB">
      <w:rPr>
        <w:b/>
      </w:rPr>
      <w:t>II</w:t>
    </w:r>
    <w:r w:rsidRPr="00366B57">
      <w:rPr>
        <w:b/>
      </w:rPr>
      <w:t>: İlave Puana Tabi Kriterlere İlişkin Başvuru Sahibi Beyanı</w:t>
    </w:r>
    <w:r w:rsidR="00AE5B52">
      <w:rPr>
        <w:b/>
      </w:rPr>
      <w:t xml:space="preserve">             </w:t>
    </w:r>
    <w:r w:rsidR="00AE5B52" w:rsidRPr="00AE5B52">
      <w:rPr>
        <w:b/>
        <w:noProof/>
        <w:lang w:val="tr-TR" w:eastAsia="tr-TR"/>
      </w:rPr>
      <w:drawing>
        <wp:inline distT="0" distB="0" distL="0" distR="0" wp14:anchorId="03619B52" wp14:editId="20A6CC80">
          <wp:extent cx="662523" cy="712784"/>
          <wp:effectExtent l="0" t="0" r="4445" b="0"/>
          <wp:docPr id="6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5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523" cy="712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8E43F4" w14:textId="77777777" w:rsidR="00366B57" w:rsidRDefault="00366B57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5074B"/>
    <w:rsid w:val="001E13FF"/>
    <w:rsid w:val="00220B54"/>
    <w:rsid w:val="002645AB"/>
    <w:rsid w:val="0029639D"/>
    <w:rsid w:val="002B3C8F"/>
    <w:rsid w:val="002D2C04"/>
    <w:rsid w:val="00300FD8"/>
    <w:rsid w:val="00326F90"/>
    <w:rsid w:val="00356279"/>
    <w:rsid w:val="00366B57"/>
    <w:rsid w:val="00387DD7"/>
    <w:rsid w:val="003D50B4"/>
    <w:rsid w:val="003D645E"/>
    <w:rsid w:val="00405DA9"/>
    <w:rsid w:val="00423A2E"/>
    <w:rsid w:val="004312FE"/>
    <w:rsid w:val="00463655"/>
    <w:rsid w:val="004825D9"/>
    <w:rsid w:val="004B347A"/>
    <w:rsid w:val="004F0AE2"/>
    <w:rsid w:val="00543619"/>
    <w:rsid w:val="00577931"/>
    <w:rsid w:val="005D24C5"/>
    <w:rsid w:val="00641479"/>
    <w:rsid w:val="00651AC8"/>
    <w:rsid w:val="00657C32"/>
    <w:rsid w:val="00670F7F"/>
    <w:rsid w:val="00674A34"/>
    <w:rsid w:val="006A1E09"/>
    <w:rsid w:val="006F3BFB"/>
    <w:rsid w:val="00741401"/>
    <w:rsid w:val="00746085"/>
    <w:rsid w:val="00773608"/>
    <w:rsid w:val="00775FE0"/>
    <w:rsid w:val="00781281"/>
    <w:rsid w:val="0079671F"/>
    <w:rsid w:val="007A7025"/>
    <w:rsid w:val="0081242C"/>
    <w:rsid w:val="00822BDB"/>
    <w:rsid w:val="00831F4F"/>
    <w:rsid w:val="00847E4C"/>
    <w:rsid w:val="008649BE"/>
    <w:rsid w:val="008D718C"/>
    <w:rsid w:val="00911371"/>
    <w:rsid w:val="00936D9B"/>
    <w:rsid w:val="009421C3"/>
    <w:rsid w:val="00945DD7"/>
    <w:rsid w:val="00961B8E"/>
    <w:rsid w:val="00982BCB"/>
    <w:rsid w:val="009A12A4"/>
    <w:rsid w:val="009C6900"/>
    <w:rsid w:val="00AA1D8D"/>
    <w:rsid w:val="00AB7222"/>
    <w:rsid w:val="00AD0FF7"/>
    <w:rsid w:val="00AD23E8"/>
    <w:rsid w:val="00AE5B52"/>
    <w:rsid w:val="00B03EA7"/>
    <w:rsid w:val="00B223D8"/>
    <w:rsid w:val="00B34A18"/>
    <w:rsid w:val="00B47730"/>
    <w:rsid w:val="00B54DFE"/>
    <w:rsid w:val="00BD5A1B"/>
    <w:rsid w:val="00BF58DA"/>
    <w:rsid w:val="00C25326"/>
    <w:rsid w:val="00C80B8B"/>
    <w:rsid w:val="00C87027"/>
    <w:rsid w:val="00CB0664"/>
    <w:rsid w:val="00CB09A3"/>
    <w:rsid w:val="00CD2E6A"/>
    <w:rsid w:val="00CF1CEE"/>
    <w:rsid w:val="00D330F2"/>
    <w:rsid w:val="00D764B2"/>
    <w:rsid w:val="00DD4FF4"/>
    <w:rsid w:val="00DE2A37"/>
    <w:rsid w:val="00DE6221"/>
    <w:rsid w:val="00E11241"/>
    <w:rsid w:val="00E21618"/>
    <w:rsid w:val="00E55484"/>
    <w:rsid w:val="00F13F6B"/>
    <w:rsid w:val="00F14249"/>
    <w:rsid w:val="00FC693F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4CECE8-4DC3-4DD9-9289-898A675E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Dr. Emrah BOZKURT</cp:lastModifiedBy>
  <cp:revision>24</cp:revision>
  <dcterms:created xsi:type="dcterms:W3CDTF">2025-06-27T08:01:00Z</dcterms:created>
  <dcterms:modified xsi:type="dcterms:W3CDTF">2025-11-26T11:12:00Z</dcterms:modified>
  <cp:category/>
</cp:coreProperties>
</file>